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16BB2" w14:textId="77777777" w:rsidR="00D43CE0" w:rsidRDefault="00000000">
      <w:pPr>
        <w:jc w:val="center"/>
      </w:pPr>
      <w:r>
        <w:rPr>
          <w:b/>
          <w:sz w:val="56"/>
        </w:rPr>
        <w:t>Plantilla Lectora de Declaraciones</w:t>
      </w:r>
    </w:p>
    <w:p w14:paraId="5A5490E8" w14:textId="45AEF446" w:rsidR="00D43CE0" w:rsidRDefault="00000000" w:rsidP="00A7342D">
      <w:pPr>
        <w:jc w:val="center"/>
      </w:pPr>
      <w:proofErr w:type="spellStart"/>
      <w:r>
        <w:t>Optimiza</w:t>
      </w:r>
      <w:proofErr w:type="spellEnd"/>
      <w:r>
        <w:t xml:space="preserve"> la </w:t>
      </w:r>
      <w:proofErr w:type="spellStart"/>
      <w:r>
        <w:t>importación</w:t>
      </w:r>
      <w:proofErr w:type="spellEnd"/>
      <w:r>
        <w:t xml:space="preserve"> de formularios SRI (103 y 104)</w:t>
      </w:r>
    </w:p>
    <w:p w14:paraId="79480D10" w14:textId="77777777" w:rsidR="00D43CE0" w:rsidRDefault="00000000">
      <w:pPr>
        <w:pStyle w:val="Ttulo1"/>
      </w:pPr>
      <w:r>
        <w:t>Introducción</w:t>
      </w:r>
    </w:p>
    <w:p w14:paraId="5C2A1785" w14:textId="77777777" w:rsidR="00D43CE0" w:rsidRDefault="00000000">
      <w:r>
        <w:t>Esta herramienta automatiza la lectura de declaraciones del SRI, permitiendo importar datos desde PDF (Formulario 103) y Word (Formulario 104) hacia Excel.</w:t>
      </w:r>
    </w:p>
    <w:p w14:paraId="55D53B22" w14:textId="77777777" w:rsidR="00D43CE0" w:rsidRDefault="00000000">
      <w:pPr>
        <w:pStyle w:val="Ttulo1"/>
      </w:pPr>
      <w:r>
        <w:t>Beneficios</w:t>
      </w:r>
    </w:p>
    <w:p w14:paraId="704A5DD1" w14:textId="77777777" w:rsidR="00D43CE0" w:rsidRDefault="00000000">
      <w:r>
        <w:t>- Automatización completa</w:t>
      </w:r>
      <w:r>
        <w:br/>
        <w:t>- Reducción de errores manuales</w:t>
      </w:r>
      <w:r>
        <w:br/>
        <w:t>- Ahorro significativo de tiempo</w:t>
      </w:r>
      <w:r>
        <w:br/>
        <w:t>- Base estructurada para análisis</w:t>
      </w:r>
    </w:p>
    <w:p w14:paraId="6FFE0C4A" w14:textId="77777777" w:rsidR="00D43CE0" w:rsidRDefault="00000000">
      <w:pPr>
        <w:pStyle w:val="Ttulo1"/>
      </w:pPr>
      <w:r>
        <w:t>Requisitos</w:t>
      </w:r>
    </w:p>
    <w:p w14:paraId="002A6C59" w14:textId="77777777" w:rsidR="00D43CE0" w:rsidRDefault="00000000">
      <w:r>
        <w:t>- Excel con macros habilitadas</w:t>
      </w:r>
      <w:r>
        <w:br/>
        <w:t>- Adobe Acrobat (para PDFs)</w:t>
      </w:r>
      <w:r>
        <w:br/>
        <w:t>- Microsoft Word (para formularios 104)</w:t>
      </w:r>
    </w:p>
    <w:p w14:paraId="768B3060" w14:textId="77777777" w:rsidR="00D43CE0" w:rsidRDefault="00000000">
      <w:pPr>
        <w:pStyle w:val="Ttulo1"/>
      </w:pPr>
      <w:r>
        <w:t>Instalación</w:t>
      </w:r>
    </w:p>
    <w:p w14:paraId="54CBCCDC" w14:textId="59811299" w:rsidR="00D43CE0" w:rsidRDefault="00000000">
      <w:r>
        <w:t>1. Abrir archivo Excel</w:t>
      </w:r>
      <w:r>
        <w:br/>
        <w:t>2. Habilitar macros</w:t>
      </w:r>
      <w:r>
        <w:br/>
        <w:t xml:space="preserve">3. </w:t>
      </w:r>
      <w:proofErr w:type="spellStart"/>
      <w:r>
        <w:t>Verificar</w:t>
      </w:r>
      <w:proofErr w:type="spellEnd"/>
      <w:r>
        <w:t xml:space="preserve"> </w:t>
      </w:r>
      <w:proofErr w:type="spellStart"/>
      <w:r>
        <w:t>permisos</w:t>
      </w:r>
      <w:proofErr w:type="spellEnd"/>
      <w:r>
        <w:t xml:space="preserve"> de </w:t>
      </w:r>
      <w:proofErr w:type="spellStart"/>
      <w:r>
        <w:t>ejecución</w:t>
      </w:r>
      <w:proofErr w:type="spellEnd"/>
    </w:p>
    <w:p w14:paraId="5E30FDE8" w14:textId="77777777" w:rsidR="00D43CE0" w:rsidRDefault="00000000">
      <w:pPr>
        <w:pStyle w:val="Ttulo1"/>
      </w:pPr>
      <w:r>
        <w:t xml:space="preserve">Uso - </w:t>
      </w:r>
      <w:proofErr w:type="spellStart"/>
      <w:r>
        <w:t>Formulario</w:t>
      </w:r>
      <w:proofErr w:type="spellEnd"/>
      <w:r>
        <w:t xml:space="preserve"> 103 (PDF)</w:t>
      </w:r>
    </w:p>
    <w:p w14:paraId="1889A372" w14:textId="77777777" w:rsidR="00D43CE0" w:rsidRDefault="00000000">
      <w:r>
        <w:t>1. Seleccionar archivos PDF</w:t>
      </w:r>
      <w:r>
        <w:br/>
        <w:t>2. Ejecutar macro de importación</w:t>
      </w:r>
      <w:r>
        <w:br/>
        <w:t>3. Validar datos importados</w:t>
      </w:r>
    </w:p>
    <w:p w14:paraId="7350110C" w14:textId="77777777" w:rsidR="00D43CE0" w:rsidRDefault="00000000">
      <w:pPr>
        <w:pStyle w:val="Ttulo1"/>
      </w:pPr>
      <w:r>
        <w:t>Uso - Formulario 104 (Word)</w:t>
      </w:r>
    </w:p>
    <w:p w14:paraId="61AAE1E2" w14:textId="77777777" w:rsidR="00D43CE0" w:rsidRDefault="00000000">
      <w:r>
        <w:t>1. Seleccionar archivos Word</w:t>
      </w:r>
      <w:r>
        <w:br/>
        <w:t>2. Ejecutar proceso</w:t>
      </w:r>
      <w:r>
        <w:br/>
        <w:t>3. Verificar información</w:t>
      </w:r>
    </w:p>
    <w:p w14:paraId="73A883EC" w14:textId="77777777" w:rsidR="00D43CE0" w:rsidRDefault="00000000">
      <w:pPr>
        <w:pStyle w:val="Ttulo1"/>
      </w:pPr>
      <w:r>
        <w:lastRenderedPageBreak/>
        <w:t>Errores comunes</w:t>
      </w:r>
    </w:p>
    <w:p w14:paraId="22D9F95C" w14:textId="77777777" w:rsidR="00D43CE0" w:rsidRDefault="00000000">
      <w:r>
        <w:t>- Macros deshabilitadas</w:t>
      </w:r>
      <w:r>
        <w:br/>
        <w:t>- Archivos incorrectos</w:t>
      </w:r>
      <w:r>
        <w:br/>
        <w:t>- Adobe no instalado</w:t>
      </w:r>
    </w:p>
    <w:p w14:paraId="1F400562" w14:textId="77777777" w:rsidR="00D43CE0" w:rsidRDefault="00000000">
      <w:pPr>
        <w:pStyle w:val="Ttulo1"/>
      </w:pPr>
      <w:r>
        <w:t>Recomendaciones</w:t>
      </w:r>
    </w:p>
    <w:p w14:paraId="761B3499" w14:textId="77777777" w:rsidR="00D43CE0" w:rsidRDefault="00000000">
      <w:r>
        <w:t>- Mantener respaldo de archivos</w:t>
      </w:r>
      <w:r>
        <w:br/>
        <w:t>- Validar datos importados</w:t>
      </w:r>
      <w:r>
        <w:br/>
        <w:t>- Usar archivos oficiales del SRI</w:t>
      </w:r>
    </w:p>
    <w:p w14:paraId="0CBDD409" w14:textId="77777777" w:rsidR="00D43CE0" w:rsidRDefault="00000000">
      <w:pPr>
        <w:pStyle w:val="Ttulo1"/>
      </w:pPr>
      <w:r>
        <w:t>Soporte</w:t>
      </w:r>
    </w:p>
    <w:p w14:paraId="697C19E2" w14:textId="77777777" w:rsidR="00D43CE0" w:rsidRDefault="00000000">
      <w:r>
        <w:t>info@scgtt-ec.com</w:t>
      </w:r>
    </w:p>
    <w:sectPr w:rsidR="00D43CE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4617364">
    <w:abstractNumId w:val="8"/>
  </w:num>
  <w:num w:numId="2" w16cid:durableId="52044750">
    <w:abstractNumId w:val="6"/>
  </w:num>
  <w:num w:numId="3" w16cid:durableId="710376684">
    <w:abstractNumId w:val="5"/>
  </w:num>
  <w:num w:numId="4" w16cid:durableId="288317025">
    <w:abstractNumId w:val="4"/>
  </w:num>
  <w:num w:numId="5" w16cid:durableId="1169098404">
    <w:abstractNumId w:val="7"/>
  </w:num>
  <w:num w:numId="6" w16cid:durableId="695542905">
    <w:abstractNumId w:val="3"/>
  </w:num>
  <w:num w:numId="7" w16cid:durableId="1842086815">
    <w:abstractNumId w:val="2"/>
  </w:num>
  <w:num w:numId="8" w16cid:durableId="2002193561">
    <w:abstractNumId w:val="1"/>
  </w:num>
  <w:num w:numId="9" w16cid:durableId="152150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2994"/>
    <w:rsid w:val="00034616"/>
    <w:rsid w:val="0006063C"/>
    <w:rsid w:val="000D49C9"/>
    <w:rsid w:val="0015074B"/>
    <w:rsid w:val="0029639D"/>
    <w:rsid w:val="00326F90"/>
    <w:rsid w:val="009957C9"/>
    <w:rsid w:val="00A7342D"/>
    <w:rsid w:val="00AA1D8D"/>
    <w:rsid w:val="00B47730"/>
    <w:rsid w:val="00CB0664"/>
    <w:rsid w:val="00D43CE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BBCDD5C"/>
  <w14:defaultImageDpi w14:val="300"/>
  <w15:docId w15:val="{8D98E110-1BAA-4560-9AD9-5EE8653B5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Salas</dc:creator>
  <cp:keywords/>
  <dc:description>generated by python-docx</dc:description>
  <cp:lastModifiedBy>Alejandro Salas</cp:lastModifiedBy>
  <cp:revision>3</cp:revision>
  <dcterms:created xsi:type="dcterms:W3CDTF">2026-05-05T00:57:00Z</dcterms:created>
  <dcterms:modified xsi:type="dcterms:W3CDTF">2026-05-05T01:17:00Z</dcterms:modified>
  <cp:category/>
</cp:coreProperties>
</file>